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Schlafzimmer</w:t>
            </w:r>
          </w:p>
          <w:p>
            <w:pPr>
              <w:spacing w:before="0" w:after="0" w:line="240" w:lineRule="auto"/>
            </w:pPr>
            <w:r>
              <w:t>1. 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Teppichkleber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64587064" name="a56edfa0-2116-11f1-a93b-497326fa29d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291474" name="a56edfa0-2116-11f1-a93b-497326fa29d3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Stube</w:t>
            </w:r>
          </w:p>
          <w:p>
            <w:pPr>
              <w:spacing w:before="0" w:after="0" w:line="240" w:lineRule="auto"/>
            </w:pPr>
            <w:r>
              <w:t>1.OG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Teppichkleber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58994490" name="c5cd3340-2117-11f1-a93b-497326fa29d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171220" name="c5cd3340-2117-11f1-a93b-497326fa29d3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1.OG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66696949" name="b58af620-211c-11f1-a93b-497326fa29d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2726219" name="b58af620-211c-11f1-a93b-497326fa29d3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1.OG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65590794" name="5f7d6e60-211d-11f1-a93b-497326fa29d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7955665" name="5f7d6e60-211d-11f1-a93b-497326fa29d3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1. 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50452786" name="9e2b4c20-211a-11f1-a93b-497326fa29d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3607732" name="9e2b4c20-211a-11f1-a93b-497326fa29d3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1.OG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80429511" name="6025b1c0-211c-11f1-a93b-497326fa29d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7762502" name="6025b1c0-211c-11f1-a93b-497326fa29d3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1.OG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15954207" name="e5bb9f50-211e-11f1-806e-e1a5c930612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9797988" name="e5bb9f50-211e-11f1-806e-e1a5c930612f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1.OG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0456263" name="35970af0-211f-11f1-806e-e1a5c930612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9003356" name="35970af0-211f-11f1-806e-e1a5c930612f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1.OG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3662232" name="09414ed0-2119-11f1-a93b-497326fa29d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1669168" name="09414ed0-2119-11f1-a93b-497326fa29d3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3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DN799</w:t>
          </w:r>
        </w:p>
        <w:p>
          <w:pPr>
            <w:spacing w:before="0" w:after="0"/>
          </w:pPr>
          <w:r>
            <w:t>DN 799, Parz. 2585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footer.xml" Type="http://schemas.openxmlformats.org/officeDocument/2006/relationships/footer" Id="rId1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